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Faserzement / 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204564" name="a38d5610-502b-11f0-8808-eb3ea819b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04967" name="a38d5610-502b-11f0-8808-eb3ea819b5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618024" name="754a6bc0-502c-11f0-b640-a9650bf1c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952092" name="754a6bc0-502c-11f0-b640-a9650bf1cf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728147" name="3ed60850-502d-11f0-bad1-d151133356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432164" name="3ed60850-502d-11f0-bad1-d151133356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576658" name="fc0790b0-502d-11f0-9690-ffd6f93d4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27403" name="fc0790b0-502d-11f0-9690-ffd6f93d45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Wandkasten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574677" name="5615c3b0-502e-11f0-abcd-3fd46c873e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756791" name="5615c3b0-502e-11f0-abcd-3fd46c873ed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365851" name="22cdc100-502f-11f0-80e6-b9fb4d2ad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036565" name="22cdc100-502f-11f0-80e6-b9fb4d2ad8e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671844" name="a67d2630-502f-11f0-a12e-a3cb1358f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869213" name="a67d2630-502f-11f0-a12e-a3cb1358fb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405704" name="18ee0630-5030-11f0-85d0-bf8bed8a9e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851656" name="18ee0630-5030-11f0-85d0-bf8bed8a9ed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Malerkeller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9297249" name="f8e54fd0-5032-11f0-a02f-f361f136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837803" name="f8e54fd0-5032-11f0-a02f-f361f136a7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Sanitärkeller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341483" name="a22010d0-5033-11f0-8103-6758d1f0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27700" name="a22010d0-5033-11f0-8103-6758d1f0a7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Sanitärkeller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2322937" name="d76351d0-5033-11f0-9f39-b372bf9bb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80046" name="d76351d0-5033-11f0-9f39-b372bf9bbc0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83496" name="487b5890-5034-11f0-8a97-1387237e92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285290" name="487b5890-5034-11f0-8a97-1387237e924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Fassde + Gartenhaus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/ Dach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828086" name="765d1aa0-5034-11f0-811f-eb5d8041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790237" name="765d1aa0-5034-11f0-811f-eb5d8041ea9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4672085" name="2ffde9e0-502f-11f0-8d89-b9c5b691c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970959" name="2ffde9e0-502f-11f0-8d89-b9c5b691cd3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Zürcherstrasse 10, 8856 Tuggen</w:t>
          </w:r>
        </w:p>
        <w:p>
          <w:pPr>
            <w:spacing w:before="0" w:after="0"/>
          </w:pPr>
          <w:r>
            <w:t>356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